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0785601" name="019d8ae8-195c-7a66-a532-21a6962860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439386" name="019d8ae8-195c-7a66-a532-21a6962860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0107153" name="019d8ae8-3c10-74b3-b7e4-be53ec30d0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8158794" name="019d8ae8-3c10-74b3-b7e4-be53ec30d03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geamtes Haus </w:t>
            </w:r>
          </w:p>
          <w:p>
            <w:pPr>
              <w:spacing w:before="0" w:after="0"/>
            </w:pPr>
            <w:r>
              <w:t>DG/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3675892" name="019d8aea-9b33-7c30-9e55-c664414bf9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0210129" name="019d8aea-9b33-7c30-9e55-c664414bf9d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9577420" name="019d8aea-bf6e-7d47-969b-5b188a39cc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017068" name="019d8aea-bf6e-7d47-969b-5b188a39ccb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Räucherofen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4926919" name="019d8aec-0653-7882-bbe7-b104e12859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200715" name="019d8aec-0653-7882-bbe7-b104e12859a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744547" name="019d8aec-2735-7880-8be0-89f7699ce6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861014" name="019d8aec-2735-7880-8be0-89f7699ce67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Räucherofen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Räucherofen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Räucherofen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1741850" name="019d8aee-7b3d-7c57-a3c3-bddbd9b9fd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876263" name="019d8aee-7b3d-7c57-a3c3-bddbd9b9fdb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9535541" name="019d8aef-6993-7037-980f-0a14661295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7819543" name="019d8aef-6993-7037-980f-0a146612957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Postschalter / 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1816072" name="019d8b06-36e2-7c12-ab4b-e3ea041f62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249192" name="019d8b06-36e2-7c12-ab4b-e3ea041f627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7402854" name="019d8b06-4e28-7336-976a-348b94043d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5827053" name="019d8b06-4e28-7336-976a-348b94043d5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Heizofen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Asbestschüre</w:t>
            </w:r>
          </w:p>
          <w:p>
            <w:pPr>
              <w:spacing w:before="0" w:after="0"/>
            </w:pPr>
            <w:r>
              <w:t>Heizofen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4039748" name="019d8b10-4b96-79e3-94e1-9cfe2b8484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1445746" name="019d8b10-4b96-79e3-94e1-9cfe2b84842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8597011" name="019d8b10-b6f6-7b92-a577-c3f2aee3ff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7947279" name="019d8b10-b6f6-7b92-a577-c3f2aee3ff6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1274782" name="019d8b1d-44b2-74bc-9f22-3086a1b860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3676257" name="019d8b1d-44b2-74bc-9f22-3086a1b860a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032865" name="019d8b1d-6334-7aab-98e6-c158b6b400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5757975" name="019d8b1d-6334-7aab-98e6-c158b6b4000c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Waschbecken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3265317" name="019d8b30-e524-7a02-a4ee-eae181a341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790150" name="019d8b30-e524-7a02-a4ee-eae181a3415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0983471" name="019d8b31-06e5-7b32-8979-60d50f1a6b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2141577" name="019d8b31-06e5-7b32-8979-60d50f1a6b1b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Ausserdorfstrasse 91, Wislikofen</w:t>
          </w:r>
        </w:p>
        <w:p>
          <w:pPr>
            <w:spacing w:before="0" w:after="0"/>
          </w:pPr>
          <w:r>
            <w:t>DN 841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